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98446" w14:textId="77777777" w:rsidR="005076A3" w:rsidRDefault="005076A3" w:rsidP="005076A3">
      <w:pPr>
        <w:rPr>
          <w:rFonts w:eastAsia="Calibri"/>
          <w:b/>
          <w:bCs/>
          <w:sz w:val="42"/>
          <w:szCs w:val="28"/>
          <w:lang w:eastAsia="en-US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D49E0B8" wp14:editId="3D2DB28B">
            <wp:simplePos x="0" y="0"/>
            <wp:positionH relativeFrom="page">
              <wp:posOffset>1114425</wp:posOffset>
            </wp:positionH>
            <wp:positionV relativeFrom="page">
              <wp:posOffset>914400</wp:posOffset>
            </wp:positionV>
            <wp:extent cx="1257300" cy="946150"/>
            <wp:effectExtent l="0" t="0" r="0" b="6350"/>
            <wp:wrapNone/>
            <wp:docPr id="474996852" name="Afbeelding 474996852" descr="Afbeelding met Lettertype, symbool, logo, Graphics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996852" name="Afbeelding 474996852" descr="Afbeelding met Lettertype, symbool, logo, Graphics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265A"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7216" behindDoc="0" locked="0" layoutInCell="1" allowOverlap="0" wp14:anchorId="32925F3C" wp14:editId="345C41C3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8265A">
        <w:rPr>
          <w:rFonts w:eastAsia="Calibri"/>
          <w:bCs/>
          <w:sz w:val="42"/>
          <w:szCs w:val="28"/>
          <w:lang w:eastAsia="en-US"/>
        </w:rPr>
        <w:t xml:space="preserve"> </w:t>
      </w:r>
      <w:r w:rsidR="0098265A" w:rsidRPr="0098265A">
        <w:rPr>
          <w:rFonts w:eastAsia="Calibri"/>
          <w:bCs/>
          <w:sz w:val="42"/>
          <w:szCs w:val="28"/>
          <w:lang w:eastAsia="en-US"/>
        </w:rPr>
        <w:br/>
      </w:r>
    </w:p>
    <w:p w14:paraId="6F55B987" w14:textId="77777777" w:rsidR="005076A3" w:rsidRDefault="005076A3" w:rsidP="005076A3">
      <w:pPr>
        <w:rPr>
          <w:rFonts w:eastAsia="Calibri"/>
          <w:b/>
          <w:bCs/>
          <w:sz w:val="42"/>
          <w:szCs w:val="28"/>
          <w:lang w:eastAsia="en-US"/>
        </w:rPr>
      </w:pPr>
    </w:p>
    <w:p w14:paraId="44D9B890" w14:textId="05642E6D" w:rsidR="005076A3" w:rsidRDefault="0098265A" w:rsidP="005076A3">
      <w:pPr>
        <w:rPr>
          <w:bCs/>
        </w:rPr>
      </w:pPr>
      <w:r>
        <w:rPr>
          <w:rFonts w:eastAsia="Calibri"/>
          <w:b/>
          <w:bCs/>
          <w:sz w:val="42"/>
          <w:szCs w:val="28"/>
          <w:lang w:eastAsia="en-US"/>
        </w:rPr>
        <w:br/>
      </w:r>
      <w:r w:rsidR="005076A3">
        <w:rPr>
          <w:bCs/>
        </w:rPr>
        <w:t>Dit formulier zo vaak</w:t>
      </w:r>
      <w:r w:rsidR="005076A3" w:rsidRPr="00787E0A">
        <w:rPr>
          <w:bCs/>
        </w:rPr>
        <w:t xml:space="preserve"> bijvoegen als dat er referenties zijn. </w:t>
      </w:r>
    </w:p>
    <w:tbl>
      <w:tblPr>
        <w:tblW w:w="9228" w:type="dxa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6"/>
        <w:gridCol w:w="5372"/>
      </w:tblGrid>
      <w:tr w:rsidR="005076A3" w:rsidRPr="00787E0A" w14:paraId="69DEE740" w14:textId="77777777" w:rsidTr="002235A3">
        <w:trPr>
          <w:cantSplit/>
        </w:trPr>
        <w:tc>
          <w:tcPr>
            <w:tcW w:w="385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14:paraId="06659DAE" w14:textId="77777777" w:rsidR="005076A3" w:rsidRPr="00787E0A" w:rsidRDefault="005076A3" w:rsidP="002235A3">
            <w:pPr>
              <w:pStyle w:val="Kop6"/>
              <w:spacing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787E0A">
              <w:rPr>
                <w:rFonts w:ascii="Corbel" w:hAnsi="Corbel"/>
                <w:sz w:val="21"/>
                <w:szCs w:val="21"/>
              </w:rPr>
              <w:t xml:space="preserve">referentie </w:t>
            </w:r>
          </w:p>
        </w:tc>
        <w:tc>
          <w:tcPr>
            <w:tcW w:w="5372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14:paraId="035EE0B3" w14:textId="77777777" w:rsidR="005076A3" w:rsidRPr="00787E0A" w:rsidRDefault="005076A3" w:rsidP="005076A3">
            <w:pPr>
              <w:pStyle w:val="Kop6"/>
              <w:numPr>
                <w:ilvl w:val="0"/>
                <w:numId w:val="0"/>
              </w:numPr>
              <w:spacing w:line="240" w:lineRule="auto"/>
              <w:ind w:left="1152" w:hanging="1152"/>
              <w:rPr>
                <w:rFonts w:ascii="Corbel" w:hAnsi="Corbel"/>
                <w:sz w:val="21"/>
                <w:szCs w:val="21"/>
              </w:rPr>
            </w:pPr>
            <w:r w:rsidRPr="00787E0A">
              <w:rPr>
                <w:rFonts w:ascii="Corbel" w:hAnsi="Corbel"/>
                <w:sz w:val="21"/>
                <w:szCs w:val="21"/>
              </w:rPr>
              <w:t>antwoord invullen</w:t>
            </w:r>
          </w:p>
        </w:tc>
      </w:tr>
      <w:tr w:rsidR="005076A3" w:rsidRPr="00787E0A" w14:paraId="34EAA626" w14:textId="77777777" w:rsidTr="002235A3">
        <w:trPr>
          <w:cantSplit/>
        </w:trPr>
        <w:tc>
          <w:tcPr>
            <w:tcW w:w="3856" w:type="dxa"/>
            <w:tcBorders>
              <w:top w:val="double" w:sz="4" w:space="0" w:color="auto"/>
            </w:tcBorders>
          </w:tcPr>
          <w:p w14:paraId="275A733E" w14:textId="77777777" w:rsidR="005076A3" w:rsidRPr="00787E0A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  <w:r w:rsidRPr="00787E0A">
              <w:rPr>
                <w:rFonts w:ascii="Corbel" w:hAnsi="Corbel"/>
                <w:sz w:val="21"/>
                <w:szCs w:val="21"/>
              </w:rPr>
              <w:t>naam referent/organisatie</w:t>
            </w:r>
          </w:p>
        </w:tc>
        <w:tc>
          <w:tcPr>
            <w:tcW w:w="5372" w:type="dxa"/>
            <w:tcBorders>
              <w:top w:val="double" w:sz="4" w:space="0" w:color="auto"/>
            </w:tcBorders>
          </w:tcPr>
          <w:p w14:paraId="5403E811" w14:textId="77777777" w:rsidR="005076A3" w:rsidRPr="00787E0A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005076A3" w:rsidRPr="00787E0A" w14:paraId="79B4DC62" w14:textId="77777777" w:rsidTr="002235A3">
        <w:trPr>
          <w:cantSplit/>
        </w:trPr>
        <w:tc>
          <w:tcPr>
            <w:tcW w:w="3856" w:type="dxa"/>
          </w:tcPr>
          <w:p w14:paraId="28F4CEB5" w14:textId="77777777" w:rsidR="005076A3" w:rsidRPr="00787E0A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  <w:r w:rsidRPr="00787E0A">
              <w:rPr>
                <w:rFonts w:ascii="Corbel" w:hAnsi="Corbel"/>
                <w:sz w:val="21"/>
                <w:szCs w:val="21"/>
              </w:rPr>
              <w:t>contactpersoon en functie</w:t>
            </w:r>
          </w:p>
        </w:tc>
        <w:tc>
          <w:tcPr>
            <w:tcW w:w="5372" w:type="dxa"/>
          </w:tcPr>
          <w:p w14:paraId="52AAB37E" w14:textId="77777777" w:rsidR="005076A3" w:rsidRPr="00787E0A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005076A3" w:rsidRPr="00787E0A" w14:paraId="20B83629" w14:textId="77777777" w:rsidTr="002235A3">
        <w:trPr>
          <w:cantSplit/>
        </w:trPr>
        <w:tc>
          <w:tcPr>
            <w:tcW w:w="3856" w:type="dxa"/>
          </w:tcPr>
          <w:p w14:paraId="2A77A638" w14:textId="77777777" w:rsidR="005076A3" w:rsidRPr="00787E0A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  <w:r w:rsidRPr="00787E0A">
              <w:rPr>
                <w:rFonts w:ascii="Corbel" w:hAnsi="Corbel"/>
                <w:sz w:val="21"/>
                <w:szCs w:val="21"/>
              </w:rPr>
              <w:t>telefoonnummer</w:t>
            </w:r>
          </w:p>
        </w:tc>
        <w:tc>
          <w:tcPr>
            <w:tcW w:w="5372" w:type="dxa"/>
          </w:tcPr>
          <w:p w14:paraId="4B308DAE" w14:textId="77777777" w:rsidR="005076A3" w:rsidRPr="00787E0A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005076A3" w:rsidRPr="00787E0A" w14:paraId="154E7D74" w14:textId="77777777" w:rsidTr="002235A3">
        <w:trPr>
          <w:cantSplit/>
        </w:trPr>
        <w:tc>
          <w:tcPr>
            <w:tcW w:w="3856" w:type="dxa"/>
          </w:tcPr>
          <w:p w14:paraId="56029697" w14:textId="77777777" w:rsidR="005076A3" w:rsidRPr="00787E0A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  <w:lang w:val="fr-FR"/>
              </w:rPr>
            </w:pPr>
            <w:r w:rsidRPr="00787E0A">
              <w:rPr>
                <w:rFonts w:ascii="Corbel" w:hAnsi="Corbel"/>
                <w:sz w:val="21"/>
                <w:szCs w:val="21"/>
              </w:rPr>
              <w:t>e-mail adres</w:t>
            </w:r>
          </w:p>
        </w:tc>
        <w:tc>
          <w:tcPr>
            <w:tcW w:w="5372" w:type="dxa"/>
          </w:tcPr>
          <w:p w14:paraId="3C57F493" w14:textId="77777777" w:rsidR="005076A3" w:rsidRPr="00787E0A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  <w:lang w:val="fr-FR"/>
              </w:rPr>
            </w:pPr>
          </w:p>
        </w:tc>
      </w:tr>
      <w:tr w:rsidR="005076A3" w:rsidRPr="00787E0A" w14:paraId="7BE7B0CC" w14:textId="77777777" w:rsidTr="002235A3">
        <w:trPr>
          <w:cantSplit/>
        </w:trPr>
        <w:tc>
          <w:tcPr>
            <w:tcW w:w="3856" w:type="dxa"/>
          </w:tcPr>
          <w:p w14:paraId="7F2F7AA4" w14:textId="77777777" w:rsidR="005076A3" w:rsidRPr="00787E0A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  <w:r w:rsidRPr="00787E0A">
              <w:rPr>
                <w:rFonts w:ascii="Corbel" w:hAnsi="Corbel"/>
                <w:sz w:val="21"/>
                <w:szCs w:val="21"/>
              </w:rPr>
              <w:t xml:space="preserve">omvang van de referentie </w:t>
            </w:r>
          </w:p>
        </w:tc>
        <w:tc>
          <w:tcPr>
            <w:tcW w:w="5372" w:type="dxa"/>
          </w:tcPr>
          <w:p w14:paraId="5B80EBEC" w14:textId="77777777" w:rsidR="005076A3" w:rsidRPr="00787E0A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005076A3" w:rsidRPr="00787E0A" w14:paraId="30D4AB71" w14:textId="77777777" w:rsidTr="002235A3">
        <w:trPr>
          <w:cantSplit/>
        </w:trPr>
        <w:tc>
          <w:tcPr>
            <w:tcW w:w="3856" w:type="dxa"/>
          </w:tcPr>
          <w:p w14:paraId="027669D0" w14:textId="77777777" w:rsidR="005076A3" w:rsidRPr="00886296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  <w:r w:rsidRPr="00886296">
              <w:rPr>
                <w:rFonts w:ascii="Corbel" w:hAnsi="Corbel"/>
                <w:sz w:val="21"/>
                <w:szCs w:val="21"/>
              </w:rPr>
              <w:t>startdatum van het referentieproject:</w:t>
            </w:r>
          </w:p>
        </w:tc>
        <w:tc>
          <w:tcPr>
            <w:tcW w:w="5372" w:type="dxa"/>
          </w:tcPr>
          <w:p w14:paraId="13C61307" w14:textId="77777777" w:rsidR="005076A3" w:rsidRPr="00787E0A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005076A3" w:rsidRPr="00787E0A" w14:paraId="52F6DF18" w14:textId="77777777" w:rsidTr="002235A3">
        <w:trPr>
          <w:cantSplit/>
        </w:trPr>
        <w:tc>
          <w:tcPr>
            <w:tcW w:w="3856" w:type="dxa"/>
          </w:tcPr>
          <w:p w14:paraId="69C1EBDC" w14:textId="77777777" w:rsidR="005076A3" w:rsidRPr="00886296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  <w:r w:rsidRPr="00886296">
              <w:rPr>
                <w:rFonts w:ascii="Corbel" w:hAnsi="Corbel"/>
                <w:sz w:val="21"/>
                <w:szCs w:val="21"/>
              </w:rPr>
              <w:t>einddatum of verwachte einddatum van het referentieproject:</w:t>
            </w:r>
          </w:p>
        </w:tc>
        <w:tc>
          <w:tcPr>
            <w:tcW w:w="5372" w:type="dxa"/>
          </w:tcPr>
          <w:p w14:paraId="4F8240A5" w14:textId="77777777" w:rsidR="005076A3" w:rsidRPr="00787E0A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005076A3" w:rsidRPr="00787E0A" w14:paraId="2A4EED20" w14:textId="77777777" w:rsidTr="002235A3">
        <w:trPr>
          <w:cantSplit/>
        </w:trPr>
        <w:tc>
          <w:tcPr>
            <w:tcW w:w="3856" w:type="dxa"/>
          </w:tcPr>
          <w:p w14:paraId="63D97DCC" w14:textId="77777777" w:rsidR="005076A3" w:rsidRPr="00886296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i</w:t>
            </w:r>
            <w:r w:rsidRPr="00886296">
              <w:rPr>
                <w:rFonts w:ascii="Corbel" w:hAnsi="Corbel"/>
                <w:sz w:val="21"/>
                <w:szCs w:val="21"/>
              </w:rPr>
              <w:t xml:space="preserve">ndien de (verwachte) einddatum van het referentieproject </w:t>
            </w:r>
            <w:r w:rsidRPr="00886296">
              <w:rPr>
                <w:rFonts w:ascii="Corbel" w:hAnsi="Corbel"/>
                <w:sz w:val="21"/>
                <w:szCs w:val="21"/>
                <w:u w:val="single"/>
              </w:rPr>
              <w:t>na</w:t>
            </w:r>
            <w:r w:rsidRPr="00886296">
              <w:rPr>
                <w:rFonts w:ascii="Corbel" w:hAnsi="Corbel"/>
                <w:sz w:val="21"/>
                <w:szCs w:val="21"/>
              </w:rPr>
              <w:t xml:space="preserve"> het moment van inschrijving ligt: </w:t>
            </w:r>
            <w:r>
              <w:rPr>
                <w:rFonts w:ascii="Corbel" w:hAnsi="Corbel"/>
                <w:sz w:val="21"/>
                <w:szCs w:val="21"/>
              </w:rPr>
              <w:t xml:space="preserve">de omvang </w:t>
            </w:r>
            <w:r w:rsidRPr="00A82EF1">
              <w:rPr>
                <w:rFonts w:ascii="Corbel" w:hAnsi="Corbel"/>
                <w:sz w:val="21"/>
                <w:szCs w:val="21"/>
              </w:rPr>
              <w:t>vanaf de startdatum tot aan de datum van inschrijving</w:t>
            </w:r>
          </w:p>
        </w:tc>
        <w:tc>
          <w:tcPr>
            <w:tcW w:w="5372" w:type="dxa"/>
          </w:tcPr>
          <w:p w14:paraId="29BBF266" w14:textId="77777777" w:rsidR="005076A3" w:rsidRPr="00787E0A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005076A3" w:rsidRPr="00787E0A" w14:paraId="52258E19" w14:textId="77777777" w:rsidTr="002235A3">
        <w:trPr>
          <w:cantSplit/>
        </w:trPr>
        <w:tc>
          <w:tcPr>
            <w:tcW w:w="3856" w:type="dxa"/>
          </w:tcPr>
          <w:p w14:paraId="30EBB5B3" w14:textId="77777777" w:rsidR="005076A3" w:rsidRPr="00787E0A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  <w:r w:rsidRPr="00787E0A">
              <w:rPr>
                <w:rFonts w:ascii="Corbel" w:hAnsi="Corbel"/>
                <w:sz w:val="21"/>
                <w:szCs w:val="21"/>
              </w:rPr>
              <w:t xml:space="preserve">korte omschrijving van de dienst en motivering waarom deze referentie relevant is </w:t>
            </w:r>
          </w:p>
        </w:tc>
        <w:tc>
          <w:tcPr>
            <w:tcW w:w="5372" w:type="dxa"/>
          </w:tcPr>
          <w:p w14:paraId="5DA65C08" w14:textId="77777777" w:rsidR="005076A3" w:rsidRPr="00787E0A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005076A3" w:rsidRPr="00787E0A" w14:paraId="19637E2B" w14:textId="77777777" w:rsidTr="002235A3">
        <w:trPr>
          <w:cantSplit/>
        </w:trPr>
        <w:tc>
          <w:tcPr>
            <w:tcW w:w="3856" w:type="dxa"/>
          </w:tcPr>
          <w:p w14:paraId="05C94434" w14:textId="77777777" w:rsidR="005076A3" w:rsidRPr="00886296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  <w:r w:rsidRPr="00886296">
              <w:rPr>
                <w:rFonts w:ascii="Corbel" w:hAnsi="Corbel"/>
                <w:sz w:val="21"/>
                <w:szCs w:val="21"/>
              </w:rPr>
              <w:t>door wie is het referentieproject uitgevoerd</w:t>
            </w:r>
          </w:p>
        </w:tc>
        <w:tc>
          <w:tcPr>
            <w:tcW w:w="5372" w:type="dxa"/>
          </w:tcPr>
          <w:p w14:paraId="154A40AE" w14:textId="77777777" w:rsidR="005076A3" w:rsidRPr="00886296" w:rsidRDefault="005076A3" w:rsidP="002235A3">
            <w:pPr>
              <w:spacing w:line="240" w:lineRule="auto"/>
              <w:ind w:left="339"/>
              <w:jc w:val="both"/>
              <w:rPr>
                <w:rFonts w:cs="Arial"/>
              </w:rPr>
            </w:pPr>
            <w:r w:rsidRPr="00886296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6C98">
              <w:rPr>
                <w:rFonts w:cs="Arial"/>
                <w:highlight w:val="lightGray"/>
              </w:rPr>
              <w:instrText xml:space="preserve"> FORMCHECKBOX </w:instrText>
            </w:r>
            <w:r>
              <w:rPr>
                <w:rFonts w:cs="Arial"/>
                <w:highlight w:val="lightGray"/>
              </w:rPr>
            </w:r>
            <w:r>
              <w:rPr>
                <w:rFonts w:cs="Arial"/>
                <w:highlight w:val="lightGray"/>
              </w:rPr>
              <w:fldChar w:fldCharType="separate"/>
            </w:r>
            <w:r w:rsidRPr="00886296">
              <w:rPr>
                <w:rFonts w:cs="Arial"/>
                <w:highlight w:val="lightGray"/>
              </w:rPr>
              <w:fldChar w:fldCharType="end"/>
            </w:r>
            <w:r w:rsidRPr="00886296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</w:t>
            </w:r>
            <w:r w:rsidRPr="00886296">
              <w:rPr>
                <w:rFonts w:cs="Arial"/>
              </w:rPr>
              <w:t>Zelfstandig door de inschrijver</w:t>
            </w:r>
          </w:p>
          <w:p w14:paraId="5CA0191E" w14:textId="77777777" w:rsidR="005076A3" w:rsidRPr="00886296" w:rsidRDefault="005076A3" w:rsidP="002235A3">
            <w:pPr>
              <w:spacing w:line="240" w:lineRule="auto"/>
              <w:ind w:left="339"/>
              <w:jc w:val="both"/>
              <w:rPr>
                <w:rFonts w:cs="Arial"/>
              </w:rPr>
            </w:pPr>
            <w:r w:rsidRPr="00886296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6C98">
              <w:rPr>
                <w:rFonts w:cs="Arial"/>
                <w:highlight w:val="lightGray"/>
              </w:rPr>
              <w:instrText xml:space="preserve"> FORMCHECKBOX </w:instrText>
            </w:r>
            <w:r>
              <w:rPr>
                <w:rFonts w:cs="Arial"/>
                <w:highlight w:val="lightGray"/>
              </w:rPr>
            </w:r>
            <w:r>
              <w:rPr>
                <w:rFonts w:cs="Arial"/>
                <w:highlight w:val="lightGray"/>
              </w:rPr>
              <w:fldChar w:fldCharType="separate"/>
            </w:r>
            <w:r w:rsidRPr="00886296">
              <w:rPr>
                <w:rFonts w:cs="Arial"/>
                <w:highlight w:val="lightGray"/>
              </w:rPr>
              <w:fldChar w:fldCharType="end"/>
            </w:r>
            <w:r w:rsidRPr="00886296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</w:t>
            </w:r>
            <w:r w:rsidRPr="00886296">
              <w:rPr>
                <w:rFonts w:cs="Arial"/>
              </w:rPr>
              <w:t>Door inschrijver i.s.m. een derde</w:t>
            </w:r>
          </w:p>
          <w:p w14:paraId="04F07FCD" w14:textId="77777777" w:rsidR="005076A3" w:rsidRPr="00886296" w:rsidRDefault="005076A3" w:rsidP="002235A3">
            <w:pPr>
              <w:spacing w:line="240" w:lineRule="auto"/>
              <w:ind w:left="339"/>
              <w:jc w:val="both"/>
            </w:pPr>
            <w:r w:rsidRPr="00886296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296">
              <w:rPr>
                <w:rFonts w:cs="Arial"/>
                <w:highlight w:val="lightGray"/>
              </w:rPr>
              <w:instrText xml:space="preserve"> FORMCHECKBOX </w:instrText>
            </w:r>
            <w:r>
              <w:rPr>
                <w:rFonts w:cs="Arial"/>
                <w:highlight w:val="lightGray"/>
              </w:rPr>
            </w:r>
            <w:r>
              <w:rPr>
                <w:rFonts w:cs="Arial"/>
                <w:highlight w:val="lightGray"/>
              </w:rPr>
              <w:fldChar w:fldCharType="separate"/>
            </w:r>
            <w:r w:rsidRPr="00886296">
              <w:rPr>
                <w:rFonts w:cs="Arial"/>
                <w:highlight w:val="lightGray"/>
              </w:rPr>
              <w:fldChar w:fldCharType="end"/>
            </w:r>
            <w:r w:rsidRPr="00F36C98">
              <w:rPr>
                <w:rFonts w:cs="Arial"/>
              </w:rPr>
              <w:t xml:space="preserve">  Door een derde</w:t>
            </w:r>
          </w:p>
        </w:tc>
      </w:tr>
      <w:tr w:rsidR="005076A3" w:rsidRPr="00787E0A" w14:paraId="40CB2B40" w14:textId="77777777" w:rsidTr="002235A3">
        <w:trPr>
          <w:cantSplit/>
        </w:trPr>
        <w:tc>
          <w:tcPr>
            <w:tcW w:w="3856" w:type="dxa"/>
          </w:tcPr>
          <w:p w14:paraId="18EBEEEC" w14:textId="77777777" w:rsidR="005076A3" w:rsidRPr="00886296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  <w:r w:rsidRPr="00886296">
              <w:rPr>
                <w:rFonts w:ascii="Corbel" w:hAnsi="Corbel"/>
                <w:sz w:val="21"/>
                <w:szCs w:val="21"/>
              </w:rPr>
              <w:t>rol van de inschrijver bij uitvoering van het referentieproject</w:t>
            </w:r>
          </w:p>
        </w:tc>
        <w:tc>
          <w:tcPr>
            <w:tcW w:w="5372" w:type="dxa"/>
          </w:tcPr>
          <w:p w14:paraId="2E398929" w14:textId="77777777" w:rsidR="005076A3" w:rsidRPr="00886296" w:rsidRDefault="005076A3" w:rsidP="002235A3">
            <w:pPr>
              <w:spacing w:line="240" w:lineRule="auto"/>
              <w:ind w:left="339"/>
              <w:jc w:val="both"/>
              <w:rPr>
                <w:rFonts w:cs="Arial"/>
              </w:rPr>
            </w:pPr>
            <w:r w:rsidRPr="00886296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6C98">
              <w:rPr>
                <w:rFonts w:cs="Arial"/>
                <w:highlight w:val="lightGray"/>
              </w:rPr>
              <w:instrText xml:space="preserve"> FORMCHECKBOX </w:instrText>
            </w:r>
            <w:r>
              <w:rPr>
                <w:rFonts w:cs="Arial"/>
                <w:highlight w:val="lightGray"/>
              </w:rPr>
            </w:r>
            <w:r>
              <w:rPr>
                <w:rFonts w:cs="Arial"/>
                <w:highlight w:val="lightGray"/>
              </w:rPr>
              <w:fldChar w:fldCharType="separate"/>
            </w:r>
            <w:r w:rsidRPr="00886296">
              <w:rPr>
                <w:rFonts w:cs="Arial"/>
                <w:highlight w:val="lightGray"/>
              </w:rPr>
              <w:fldChar w:fldCharType="end"/>
            </w:r>
            <w:r w:rsidRPr="00886296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</w:t>
            </w:r>
            <w:r w:rsidRPr="00886296">
              <w:rPr>
                <w:rFonts w:cs="Arial"/>
              </w:rPr>
              <w:t>Hoofdaannemer</w:t>
            </w:r>
          </w:p>
          <w:p w14:paraId="704FB0ED" w14:textId="77777777" w:rsidR="005076A3" w:rsidRPr="00886296" w:rsidRDefault="005076A3" w:rsidP="002235A3">
            <w:pPr>
              <w:spacing w:line="240" w:lineRule="auto"/>
              <w:ind w:left="339"/>
              <w:jc w:val="both"/>
              <w:rPr>
                <w:rFonts w:cs="Arial"/>
              </w:rPr>
            </w:pPr>
            <w:r w:rsidRPr="00886296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296">
              <w:rPr>
                <w:rFonts w:cs="Arial"/>
                <w:highlight w:val="lightGray"/>
              </w:rPr>
              <w:instrText xml:space="preserve"> FORMCHECKBOX </w:instrText>
            </w:r>
            <w:r>
              <w:rPr>
                <w:rFonts w:cs="Arial"/>
                <w:highlight w:val="lightGray"/>
              </w:rPr>
            </w:r>
            <w:r>
              <w:rPr>
                <w:rFonts w:cs="Arial"/>
                <w:highlight w:val="lightGray"/>
              </w:rPr>
              <w:fldChar w:fldCharType="separate"/>
            </w:r>
            <w:r w:rsidRPr="00886296">
              <w:rPr>
                <w:rFonts w:cs="Arial"/>
                <w:highlight w:val="lightGray"/>
              </w:rPr>
              <w:fldChar w:fldCharType="end"/>
            </w:r>
            <w:r w:rsidRPr="00886296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</w:t>
            </w:r>
            <w:proofErr w:type="spellStart"/>
            <w:r w:rsidRPr="00886296">
              <w:rPr>
                <w:rFonts w:cs="Arial"/>
              </w:rPr>
              <w:t>Combinant</w:t>
            </w:r>
            <w:proofErr w:type="spellEnd"/>
            <w:r w:rsidRPr="00886296">
              <w:rPr>
                <w:rFonts w:cs="Arial"/>
              </w:rPr>
              <w:t xml:space="preserve"> </w:t>
            </w:r>
          </w:p>
          <w:p w14:paraId="3C43556E" w14:textId="77777777" w:rsidR="005076A3" w:rsidRPr="00886296" w:rsidRDefault="005076A3" w:rsidP="002235A3">
            <w:pPr>
              <w:spacing w:line="240" w:lineRule="auto"/>
              <w:ind w:left="339"/>
              <w:jc w:val="both"/>
              <w:rPr>
                <w:rFonts w:cs="Arial"/>
              </w:rPr>
            </w:pPr>
            <w:r w:rsidRPr="00886296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296">
              <w:rPr>
                <w:rFonts w:cs="Arial"/>
                <w:highlight w:val="lightGray"/>
              </w:rPr>
              <w:instrText xml:space="preserve"> FORMCHECKBOX </w:instrText>
            </w:r>
            <w:r>
              <w:rPr>
                <w:rFonts w:cs="Arial"/>
                <w:highlight w:val="lightGray"/>
              </w:rPr>
            </w:r>
            <w:r>
              <w:rPr>
                <w:rFonts w:cs="Arial"/>
                <w:highlight w:val="lightGray"/>
              </w:rPr>
              <w:fldChar w:fldCharType="separate"/>
            </w:r>
            <w:r w:rsidRPr="00886296">
              <w:rPr>
                <w:rFonts w:cs="Arial"/>
                <w:highlight w:val="lightGray"/>
              </w:rPr>
              <w:fldChar w:fldCharType="end"/>
            </w:r>
            <w:r w:rsidRPr="00886296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</w:t>
            </w:r>
            <w:r w:rsidRPr="00886296">
              <w:rPr>
                <w:rFonts w:cs="Arial"/>
              </w:rPr>
              <w:t>Onderaannemer</w:t>
            </w:r>
          </w:p>
          <w:p w14:paraId="7E313500" w14:textId="77777777" w:rsidR="005076A3" w:rsidRPr="00886296" w:rsidRDefault="005076A3" w:rsidP="002235A3">
            <w:pPr>
              <w:spacing w:line="240" w:lineRule="auto"/>
              <w:ind w:left="339"/>
              <w:jc w:val="both"/>
            </w:pPr>
          </w:p>
        </w:tc>
      </w:tr>
      <w:tr w:rsidR="005076A3" w:rsidRPr="00787E0A" w14:paraId="52F89D4C" w14:textId="77777777" w:rsidTr="005076A3">
        <w:trPr>
          <w:cantSplit/>
          <w:trHeight w:val="1272"/>
        </w:trPr>
        <w:tc>
          <w:tcPr>
            <w:tcW w:w="3856" w:type="dxa"/>
          </w:tcPr>
          <w:p w14:paraId="4D46FF9B" w14:textId="77777777" w:rsidR="005076A3" w:rsidRPr="00787E0A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  <w:r w:rsidRPr="00787E0A">
              <w:rPr>
                <w:rFonts w:ascii="Corbel" w:hAnsi="Corbel"/>
                <w:sz w:val="21"/>
                <w:szCs w:val="21"/>
              </w:rPr>
              <w:t>Inschrijver verklaart dat dit formulier correct is ingevuld en dat de referent tevreden is over de beschreven diensten.</w:t>
            </w:r>
          </w:p>
          <w:p w14:paraId="37C8B07B" w14:textId="77777777" w:rsidR="005076A3" w:rsidRPr="00787E0A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5372" w:type="dxa"/>
          </w:tcPr>
          <w:p w14:paraId="292729FD" w14:textId="77777777" w:rsidR="005076A3" w:rsidRPr="00787E0A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  <w:r w:rsidRPr="00787E0A">
              <w:rPr>
                <w:rFonts w:ascii="Corbel" w:hAnsi="Corbel"/>
                <w:sz w:val="21"/>
                <w:szCs w:val="21"/>
              </w:rPr>
              <w:t>Naam:</w:t>
            </w:r>
          </w:p>
          <w:p w14:paraId="5E829770" w14:textId="77777777" w:rsidR="005076A3" w:rsidRPr="00787E0A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  <w:r w:rsidRPr="00787E0A">
              <w:rPr>
                <w:rFonts w:ascii="Corbel" w:hAnsi="Corbel"/>
                <w:sz w:val="21"/>
                <w:szCs w:val="21"/>
              </w:rPr>
              <w:t>Handtekening inschrijver:</w:t>
            </w:r>
          </w:p>
        </w:tc>
      </w:tr>
      <w:tr w:rsidR="005076A3" w:rsidRPr="00787E0A" w14:paraId="5EF42882" w14:textId="77777777" w:rsidTr="002235A3">
        <w:trPr>
          <w:cantSplit/>
        </w:trPr>
        <w:tc>
          <w:tcPr>
            <w:tcW w:w="9228" w:type="dxa"/>
            <w:gridSpan w:val="2"/>
          </w:tcPr>
          <w:p w14:paraId="26B73EE2" w14:textId="77777777" w:rsidR="005076A3" w:rsidRPr="00787E0A" w:rsidRDefault="005076A3" w:rsidP="002235A3">
            <w:pPr>
              <w:pStyle w:val="formulierstandaard"/>
              <w:spacing w:before="60"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 xml:space="preserve">* = aangeven wat van toepassing is </w:t>
            </w:r>
          </w:p>
        </w:tc>
      </w:tr>
    </w:tbl>
    <w:p w14:paraId="222CFA7D" w14:textId="7ED2903A" w:rsidR="000B46D8" w:rsidRDefault="000B46D8" w:rsidP="005076A3">
      <w:pPr>
        <w:keepNext/>
        <w:keepLines/>
        <w:pageBreakBefore/>
        <w:tabs>
          <w:tab w:val="left" w:pos="454"/>
        </w:tabs>
        <w:spacing w:after="560" w:line="560" w:lineRule="atLeast"/>
        <w:outlineLvl w:val="0"/>
      </w:pPr>
    </w:p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421EE3" w14:textId="77777777" w:rsidR="00B85C3F" w:rsidRDefault="00B85C3F" w:rsidP="00B85C3F">
      <w:pPr>
        <w:spacing w:line="240" w:lineRule="auto"/>
      </w:pPr>
      <w:r>
        <w:separator/>
      </w:r>
    </w:p>
  </w:endnote>
  <w:endnote w:type="continuationSeparator" w:id="0">
    <w:p w14:paraId="6FCA480E" w14:textId="77777777" w:rsidR="00B85C3F" w:rsidRDefault="00B85C3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8DBA27" w14:textId="77777777" w:rsidR="00B85C3F" w:rsidRDefault="00B85C3F" w:rsidP="00B85C3F">
      <w:pPr>
        <w:spacing w:line="240" w:lineRule="auto"/>
      </w:pPr>
      <w:r>
        <w:separator/>
      </w:r>
    </w:p>
  </w:footnote>
  <w:footnote w:type="continuationSeparator" w:id="0">
    <w:p w14:paraId="5D7A9444" w14:textId="77777777" w:rsidR="00B85C3F" w:rsidRDefault="00B85C3F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8293321">
    <w:abstractNumId w:val="0"/>
  </w:num>
  <w:num w:numId="2" w16cid:durableId="1221405449">
    <w:abstractNumId w:val="2"/>
  </w:num>
  <w:num w:numId="3" w16cid:durableId="240221431">
    <w:abstractNumId w:val="7"/>
  </w:num>
  <w:num w:numId="4" w16cid:durableId="1350253714">
    <w:abstractNumId w:val="6"/>
  </w:num>
  <w:num w:numId="5" w16cid:durableId="1775665131">
    <w:abstractNumId w:val="0"/>
  </w:num>
  <w:num w:numId="6" w16cid:durableId="37438223">
    <w:abstractNumId w:val="1"/>
  </w:num>
  <w:num w:numId="7" w16cid:durableId="1194462144">
    <w:abstractNumId w:val="5"/>
  </w:num>
  <w:num w:numId="8" w16cid:durableId="1063606565">
    <w:abstractNumId w:val="4"/>
  </w:num>
  <w:num w:numId="9" w16cid:durableId="1098987567">
    <w:abstractNumId w:val="7"/>
  </w:num>
  <w:num w:numId="10" w16cid:durableId="456797452">
    <w:abstractNumId w:val="6"/>
  </w:num>
  <w:num w:numId="11" w16cid:durableId="3482127">
    <w:abstractNumId w:val="6"/>
  </w:num>
  <w:num w:numId="12" w16cid:durableId="700203001">
    <w:abstractNumId w:val="6"/>
  </w:num>
  <w:num w:numId="13" w16cid:durableId="232862743">
    <w:abstractNumId w:val="6"/>
  </w:num>
  <w:num w:numId="14" w16cid:durableId="1509560590">
    <w:abstractNumId w:val="6"/>
  </w:num>
  <w:num w:numId="15" w16cid:durableId="639458395">
    <w:abstractNumId w:val="6"/>
  </w:num>
  <w:num w:numId="16" w16cid:durableId="1571773973">
    <w:abstractNumId w:val="6"/>
  </w:num>
  <w:num w:numId="17" w16cid:durableId="682822738">
    <w:abstractNumId w:val="6"/>
  </w:num>
  <w:num w:numId="18" w16cid:durableId="1402101176">
    <w:abstractNumId w:val="6"/>
  </w:num>
  <w:num w:numId="19" w16cid:durableId="1798721802">
    <w:abstractNumId w:val="4"/>
  </w:num>
  <w:num w:numId="20" w16cid:durableId="1205362949">
    <w:abstractNumId w:val="7"/>
  </w:num>
  <w:num w:numId="21" w16cid:durableId="1692023271">
    <w:abstractNumId w:val="0"/>
  </w:num>
  <w:num w:numId="22" w16cid:durableId="1751271440">
    <w:abstractNumId w:val="1"/>
  </w:num>
  <w:num w:numId="23" w16cid:durableId="1464349654">
    <w:abstractNumId w:val="5"/>
  </w:num>
  <w:num w:numId="24" w16cid:durableId="129248325">
    <w:abstractNumId w:val="0"/>
  </w:num>
  <w:num w:numId="25" w16cid:durableId="1744526447">
    <w:abstractNumId w:val="0"/>
  </w:num>
  <w:num w:numId="26" w16cid:durableId="1963148351">
    <w:abstractNumId w:val="0"/>
  </w:num>
  <w:num w:numId="27" w16cid:durableId="80655682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5558"/>
    <w:rsid w:val="000B46D8"/>
    <w:rsid w:val="00177A29"/>
    <w:rsid w:val="002B5524"/>
    <w:rsid w:val="003B3222"/>
    <w:rsid w:val="00401E90"/>
    <w:rsid w:val="00424DED"/>
    <w:rsid w:val="00482A4F"/>
    <w:rsid w:val="005076A3"/>
    <w:rsid w:val="00527398"/>
    <w:rsid w:val="00632123"/>
    <w:rsid w:val="00655558"/>
    <w:rsid w:val="0071775B"/>
    <w:rsid w:val="00753339"/>
    <w:rsid w:val="007A5DEA"/>
    <w:rsid w:val="008104C5"/>
    <w:rsid w:val="008402D9"/>
    <w:rsid w:val="00874C67"/>
    <w:rsid w:val="009175F9"/>
    <w:rsid w:val="009761CF"/>
    <w:rsid w:val="0098265A"/>
    <w:rsid w:val="009B0D92"/>
    <w:rsid w:val="00A03098"/>
    <w:rsid w:val="00A3732E"/>
    <w:rsid w:val="00A53085"/>
    <w:rsid w:val="00B85C3F"/>
    <w:rsid w:val="00BD0C39"/>
    <w:rsid w:val="00CC26E3"/>
    <w:rsid w:val="00EB1492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79691D3"/>
  <w15:docId w15:val="{8A1EA02F-3520-490D-904D-535ADFA83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  <w:style w:type="paragraph" w:customStyle="1" w:styleId="formulierstandaard">
    <w:name w:val="formulier standaard"/>
    <w:basedOn w:val="Standaard"/>
    <w:rsid w:val="005076A3"/>
    <w:pPr>
      <w:spacing w:after="120" w:line="312" w:lineRule="auto"/>
      <w:ind w:left="113"/>
    </w:pPr>
    <w:rPr>
      <w:rFonts w:ascii="Arial" w:hAnsi="Arial"/>
      <w:sz w:val="19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EB5CC0D7E215468B02B80CD3903CB9" ma:contentTypeVersion="15" ma:contentTypeDescription="Een nieuw document maken." ma:contentTypeScope="" ma:versionID="5a11ce70716baa2dc0b29b9bc03f17a7">
  <xsd:schema xmlns:xsd="http://www.w3.org/2001/XMLSchema" xmlns:xs="http://www.w3.org/2001/XMLSchema" xmlns:p="http://schemas.microsoft.com/office/2006/metadata/properties" xmlns:ns2="547d0072-3082-4803-9370-49d44b2b7a54" xmlns:ns3="451ceeed-c77b-4a37-aea6-85893f5a9fb4" xmlns:ns4="b83470f1-2532-421b-9737-2fcc89948147" targetNamespace="http://schemas.microsoft.com/office/2006/metadata/properties" ma:root="true" ma:fieldsID="4c4c4cbe8473ec01dd403de7eec40f33" ns2:_="" ns3:_="" ns4:_="">
    <xsd:import namespace="547d0072-3082-4803-9370-49d44b2b7a54"/>
    <xsd:import namespace="451ceeed-c77b-4a37-aea6-85893f5a9fb4"/>
    <xsd:import namespace="b83470f1-2532-421b-9737-2fcc899481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Location" minOccurs="0"/>
                <xsd:element ref="ns2:MediaLengthInSeconds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d0072-3082-4803-9370-49d44b2b7a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623c499-aab2-4738-8b2e-8e2d043c2e1b}" ma:internalName="TaxCatchAll" ma:showField="CatchAllData" ma:web="b83470f1-2532-421b-9737-2fcc899481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3470f1-2532-421b-9737-2fcc8994814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3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D3208007886D42B32600F106DE7B6B" ma:contentTypeVersion="4" ma:contentTypeDescription="Een nieuw document maken." ma:contentTypeScope="" ma:versionID="b71b05967432d1079446924b52aad08d">
  <xsd:schema xmlns:xsd="http://www.w3.org/2001/XMLSchema" xmlns:xs="http://www.w3.org/2001/XMLSchema" xmlns:p="http://schemas.microsoft.com/office/2006/metadata/properties" xmlns:ns2="0db02a18-a939-43c3-893d-24e5035eb987" targetNamespace="http://schemas.microsoft.com/office/2006/metadata/properties" ma:root="true" ma:fieldsID="932360bd800bd9d5ba2685d7c0514e25" ns2:_="">
    <xsd:import namespace="0db02a18-a939-43c3-893d-24e5035eb9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b02a18-a939-43c3-893d-24e5035eb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907F6B-B061-4218-B78E-9D23FC16497F}"/>
</file>

<file path=customXml/itemProps2.xml><?xml version="1.0" encoding="utf-8"?>
<ds:datastoreItem xmlns:ds="http://schemas.openxmlformats.org/officeDocument/2006/customXml" ds:itemID="{37D215F0-2E77-424B-B06D-AAA4A1D4AC9A}"/>
</file>

<file path=customXml/itemProps3.xml><?xml version="1.0" encoding="utf-8"?>
<ds:datastoreItem xmlns:ds="http://schemas.openxmlformats.org/officeDocument/2006/customXml" ds:itemID="{E8FADB6C-959B-42EA-91D5-515DC3717745}"/>
</file>

<file path=customXml/itemProps4.xml><?xml version="1.0" encoding="utf-8"?>
<ds:datastoreItem xmlns:ds="http://schemas.openxmlformats.org/officeDocument/2006/customXml" ds:itemID="{B7C54347-F3A7-480C-97B9-1B5279A2AE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170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Bekooij, Nick</cp:lastModifiedBy>
  <cp:revision>5</cp:revision>
  <dcterms:created xsi:type="dcterms:W3CDTF">2017-07-12T08:57:00Z</dcterms:created>
  <dcterms:modified xsi:type="dcterms:W3CDTF">2024-10-16T10:55:00Z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0x010100F0D3208007886D42B32600F106DE7B6B</vt:lpwstr>
  </property>
  <property fmtid="{D5CDD505-2E9C-101B-9397-08002B2CF9AE}" pid="3" name="_dlc_DocIdItemGuid">
    <vt:lpwstr>e5d7e5c6-f886-44b2-bc59-444a53bdae1f</vt:lpwstr>
  </property>
</Properties>
</file>